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84BFE" w14:textId="6414617B" w:rsidR="00B76410" w:rsidRPr="002C1667" w:rsidRDefault="009B5A74" w:rsidP="00FF77C4">
      <w:pPr>
        <w:rPr>
          <w:rFonts w:ascii="ＭＳ 明朝" w:eastAsia="ＭＳ 明朝" w:hAnsi="ＭＳ 明朝"/>
        </w:rPr>
      </w:pPr>
      <w:r w:rsidRPr="002C1667">
        <w:rPr>
          <w:rFonts w:ascii="ＭＳ 明朝" w:eastAsia="ＭＳ 明朝" w:hAnsi="ＭＳ 明朝"/>
        </w:rPr>
        <w:t>様式</w:t>
      </w:r>
      <w:r w:rsidR="00C72E44">
        <w:rPr>
          <w:rFonts w:ascii="ＭＳ 明朝" w:eastAsia="ＭＳ 明朝" w:hAnsi="ＭＳ 明朝" w:hint="eastAsia"/>
          <w:lang w:eastAsia="ja-JP"/>
        </w:rPr>
        <w:t>25</w:t>
      </w:r>
      <w:r w:rsidRPr="002C1667">
        <w:rPr>
          <w:rFonts w:ascii="ＭＳ 明朝" w:eastAsia="ＭＳ 明朝" w:hAnsi="ＭＳ 明朝"/>
        </w:rPr>
        <w:t xml:space="preserve">　（</w:t>
      </w:r>
      <w:r w:rsidR="00F64BC4">
        <w:rPr>
          <w:rFonts w:ascii="ＭＳ 明朝" w:eastAsia="ＭＳ 明朝" w:hAnsi="ＭＳ 明朝" w:hint="eastAsia"/>
          <w:lang w:eastAsia="ja-JP"/>
        </w:rPr>
        <w:t>調達事務要領</w:t>
      </w:r>
      <w:r w:rsidRPr="002C1667">
        <w:rPr>
          <w:rFonts w:ascii="ＭＳ 明朝" w:eastAsia="ＭＳ 明朝" w:hAnsi="ＭＳ 明朝"/>
        </w:rPr>
        <w:t>第</w:t>
      </w:r>
      <w:r w:rsidR="005F66D4">
        <w:rPr>
          <w:rFonts w:ascii="ＭＳ 明朝" w:eastAsia="ＭＳ 明朝" w:hAnsi="ＭＳ 明朝" w:hint="eastAsia"/>
          <w:lang w:eastAsia="ja-JP"/>
        </w:rPr>
        <w:t>85</w:t>
      </w:r>
      <w:r w:rsidRPr="002C1667">
        <w:rPr>
          <w:rFonts w:ascii="ＭＳ 明朝" w:eastAsia="ＭＳ 明朝" w:hAnsi="ＭＳ 明朝"/>
        </w:rPr>
        <w:t>条関係）</w:t>
      </w:r>
    </w:p>
    <w:p w14:paraId="79E83A58" w14:textId="77777777" w:rsidR="00B76410" w:rsidRPr="002C1667" w:rsidRDefault="00B76410">
      <w:pPr>
        <w:rPr>
          <w:rFonts w:ascii="ＭＳ 明朝" w:eastAsia="ＭＳ 明朝" w:hAnsi="ＭＳ 明朝"/>
        </w:rPr>
      </w:pPr>
    </w:p>
    <w:p w14:paraId="5D133189" w14:textId="01D84436" w:rsidR="00B76410" w:rsidRPr="002C1667" w:rsidRDefault="00434B72">
      <w:pPr>
        <w:jc w:val="center"/>
        <w:rPr>
          <w:rFonts w:ascii="ＭＳ 明朝" w:eastAsia="ＭＳ 明朝" w:hAnsi="ＭＳ 明朝"/>
          <w:lang w:eastAsia="ja-JP"/>
        </w:rPr>
      </w:pPr>
      <w:r w:rsidRPr="00063364">
        <w:rPr>
          <w:rFonts w:ascii="ＭＳ 明朝" w:eastAsia="ＭＳ 明朝" w:hAnsi="ＭＳ 明朝" w:hint="eastAsia"/>
          <w:sz w:val="24"/>
          <w:szCs w:val="24"/>
          <w:lang w:eastAsia="ja-JP"/>
        </w:rPr>
        <w:t>調達</w:t>
      </w:r>
      <w:r w:rsidR="009B5A74" w:rsidRPr="00063364">
        <w:rPr>
          <w:rFonts w:ascii="ＭＳ 明朝" w:eastAsia="ＭＳ 明朝" w:hAnsi="ＭＳ 明朝"/>
          <w:sz w:val="24"/>
          <w:szCs w:val="24"/>
          <w:lang w:eastAsia="ja-JP"/>
        </w:rPr>
        <w:t>事務処理要領の関係要領台帳</w:t>
      </w:r>
    </w:p>
    <w:p w14:paraId="44604071" w14:textId="77777777" w:rsidR="00B76410" w:rsidRPr="002C1667" w:rsidRDefault="009B5A74">
      <w:pPr>
        <w:jc w:val="center"/>
        <w:rPr>
          <w:rFonts w:ascii="ＭＳ 明朝" w:eastAsia="ＭＳ 明朝" w:hAnsi="ＭＳ 明朝"/>
        </w:rPr>
      </w:pPr>
      <w:r w:rsidRPr="002C1667">
        <w:rPr>
          <w:rFonts w:ascii="ＭＳ 明朝" w:eastAsia="ＭＳ 明朝" w:hAnsi="ＭＳ 明朝"/>
        </w:rPr>
        <w:t>（最終更新：</w:t>
      </w:r>
      <w:proofErr w:type="gramStart"/>
      <w:r w:rsidRPr="002C1667">
        <w:rPr>
          <w:rFonts w:ascii="ＭＳ 明朝" w:eastAsia="ＭＳ 明朝" w:hAnsi="ＭＳ 明朝"/>
        </w:rPr>
        <w:t>令和　　年</w:t>
      </w:r>
      <w:proofErr w:type="gramEnd"/>
      <w:r w:rsidRPr="002C1667">
        <w:rPr>
          <w:rFonts w:ascii="ＭＳ 明朝" w:eastAsia="ＭＳ 明朝" w:hAnsi="ＭＳ 明朝"/>
        </w:rPr>
        <w:t xml:space="preserve">　　月　　日）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3397"/>
        <w:gridCol w:w="2268"/>
        <w:gridCol w:w="2268"/>
        <w:gridCol w:w="2029"/>
      </w:tblGrid>
      <w:tr w:rsidR="00DC3FB7" w14:paraId="7B30AC99" w14:textId="77777777" w:rsidTr="004D47E2">
        <w:trPr>
          <w:trHeight w:val="573"/>
        </w:trPr>
        <w:tc>
          <w:tcPr>
            <w:tcW w:w="3397" w:type="dxa"/>
            <w:vAlign w:val="center"/>
          </w:tcPr>
          <w:p w14:paraId="78B50429" w14:textId="67C2F6F6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要領の名称</w:t>
            </w:r>
          </w:p>
        </w:tc>
        <w:tc>
          <w:tcPr>
            <w:tcW w:w="2268" w:type="dxa"/>
            <w:vAlign w:val="center"/>
          </w:tcPr>
          <w:p w14:paraId="536D99B2" w14:textId="3D89374D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要領番号</w:t>
            </w:r>
          </w:p>
        </w:tc>
        <w:tc>
          <w:tcPr>
            <w:tcW w:w="2268" w:type="dxa"/>
            <w:vAlign w:val="center"/>
          </w:tcPr>
          <w:p w14:paraId="2EAE24CC" w14:textId="541B4915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制定日</w:t>
            </w:r>
          </w:p>
        </w:tc>
        <w:tc>
          <w:tcPr>
            <w:tcW w:w="2029" w:type="dxa"/>
            <w:vAlign w:val="center"/>
          </w:tcPr>
          <w:p w14:paraId="69C6657F" w14:textId="35CF88BD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  <w:lang w:eastAsia="ja-JP"/>
              </w:rPr>
            </w:pPr>
            <w:r w:rsidRPr="00063364"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  <w:t>根拠条文</w:t>
            </w:r>
          </w:p>
        </w:tc>
      </w:tr>
      <w:tr w:rsidR="00DC3FB7" w14:paraId="2DCD0087" w14:textId="77777777" w:rsidTr="004D47E2">
        <w:tc>
          <w:tcPr>
            <w:tcW w:w="3397" w:type="dxa"/>
            <w:vAlign w:val="center"/>
          </w:tcPr>
          <w:p w14:paraId="155A6644" w14:textId="75BD99E4" w:rsidR="00DC3FB7" w:rsidRPr="00063364" w:rsidRDefault="00DC3FB7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競争参加資格者登録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要領</w:t>
            </w:r>
          </w:p>
        </w:tc>
        <w:tc>
          <w:tcPr>
            <w:tcW w:w="2268" w:type="dxa"/>
            <w:vAlign w:val="center"/>
          </w:tcPr>
          <w:p w14:paraId="4811FBC5" w14:textId="1510941A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年第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号</w:t>
            </w:r>
          </w:p>
        </w:tc>
        <w:tc>
          <w:tcPr>
            <w:tcW w:w="2268" w:type="dxa"/>
            <w:vAlign w:val="center"/>
          </w:tcPr>
          <w:p w14:paraId="74F48FD3" w14:textId="285F6C2E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年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月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XX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日</w:t>
            </w:r>
          </w:p>
        </w:tc>
        <w:tc>
          <w:tcPr>
            <w:tcW w:w="2029" w:type="dxa"/>
            <w:vAlign w:val="center"/>
          </w:tcPr>
          <w:p w14:paraId="653E9AFE" w14:textId="52E6E400" w:rsidR="00DC3FB7" w:rsidRPr="00063364" w:rsidRDefault="00DC3FB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第</w:t>
            </w: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９</w:t>
            </w:r>
            <w:r w:rsidRPr="00063364">
              <w:rPr>
                <w:rFonts w:ascii="ＭＳ 明朝" w:eastAsia="ＭＳ 明朝" w:hAnsi="ＭＳ 明朝"/>
                <w:sz w:val="21"/>
                <w:szCs w:val="21"/>
              </w:rPr>
              <w:t>条</w:t>
            </w:r>
            <w:r w:rsidR="00B13E25"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第１項</w:t>
            </w:r>
          </w:p>
        </w:tc>
      </w:tr>
      <w:tr w:rsidR="004E0E6F" w14:paraId="6712DFDF" w14:textId="77777777" w:rsidTr="004D47E2">
        <w:tc>
          <w:tcPr>
            <w:tcW w:w="3397" w:type="dxa"/>
            <w:vAlign w:val="center"/>
          </w:tcPr>
          <w:p w14:paraId="446F3C93" w14:textId="48566A56" w:rsidR="004E0E6F" w:rsidRPr="00063364" w:rsidRDefault="00B13E25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競争参加資格者取引停止措置要領</w:t>
            </w:r>
          </w:p>
        </w:tc>
        <w:tc>
          <w:tcPr>
            <w:tcW w:w="2268" w:type="dxa"/>
            <w:vAlign w:val="center"/>
          </w:tcPr>
          <w:p w14:paraId="7A73A239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1236835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06618AB4" w14:textId="38BC49D0" w:rsidR="004E0E6F" w:rsidRPr="00063364" w:rsidRDefault="00B13E25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63364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第10条第２項</w:t>
            </w:r>
          </w:p>
        </w:tc>
      </w:tr>
      <w:tr w:rsidR="004E0E6F" w14:paraId="711176FD" w14:textId="77777777" w:rsidTr="004D47E2">
        <w:tc>
          <w:tcPr>
            <w:tcW w:w="3397" w:type="dxa"/>
            <w:vAlign w:val="center"/>
          </w:tcPr>
          <w:p w14:paraId="4541D44A" w14:textId="7178EA71" w:rsidR="004E0E6F" w:rsidRPr="00063364" w:rsidRDefault="009747AC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共同企業体取扱要領</w:t>
            </w:r>
          </w:p>
        </w:tc>
        <w:tc>
          <w:tcPr>
            <w:tcW w:w="2268" w:type="dxa"/>
            <w:vAlign w:val="center"/>
          </w:tcPr>
          <w:p w14:paraId="0979FEFE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2837FD2A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06F7F227" w14:textId="20065A7A" w:rsidR="004E0E6F" w:rsidRPr="00063364" w:rsidRDefault="009747AC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第11条第１項</w:t>
            </w:r>
          </w:p>
        </w:tc>
      </w:tr>
      <w:tr w:rsidR="004E0E6F" w14:paraId="4DCA1ECD" w14:textId="77777777" w:rsidTr="004D47E2">
        <w:tc>
          <w:tcPr>
            <w:tcW w:w="3397" w:type="dxa"/>
            <w:vAlign w:val="center"/>
          </w:tcPr>
          <w:p w14:paraId="4F41BF13" w14:textId="3CABD78F" w:rsidR="004E0E6F" w:rsidRPr="00063364" w:rsidRDefault="000E6DC7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審査実施要領</w:t>
            </w:r>
          </w:p>
        </w:tc>
        <w:tc>
          <w:tcPr>
            <w:tcW w:w="2268" w:type="dxa"/>
            <w:vAlign w:val="center"/>
          </w:tcPr>
          <w:p w14:paraId="284C1824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0A46E78F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5D2E218E" w14:textId="6D3464B6" w:rsidR="004E0E6F" w:rsidRPr="00063364" w:rsidRDefault="000E6DC7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第15条第２項</w:t>
            </w:r>
          </w:p>
        </w:tc>
      </w:tr>
      <w:tr w:rsidR="004E0E6F" w14:paraId="391E1487" w14:textId="77777777" w:rsidTr="004D47E2">
        <w:tc>
          <w:tcPr>
            <w:tcW w:w="3397" w:type="dxa"/>
            <w:vAlign w:val="center"/>
          </w:tcPr>
          <w:p w14:paraId="14E77A74" w14:textId="53225F00" w:rsidR="004E0E6F" w:rsidRPr="00063364" w:rsidRDefault="0047777D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見積活用方式実施要領</w:t>
            </w:r>
          </w:p>
        </w:tc>
        <w:tc>
          <w:tcPr>
            <w:tcW w:w="2268" w:type="dxa"/>
            <w:vAlign w:val="center"/>
          </w:tcPr>
          <w:p w14:paraId="0F5168AB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1292843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62FA5865" w14:textId="1B0EFFBE" w:rsidR="004E0E6F" w:rsidRPr="00063364" w:rsidRDefault="0047777D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第16条第２項</w:t>
            </w:r>
          </w:p>
        </w:tc>
      </w:tr>
      <w:tr w:rsidR="00160240" w14:paraId="30A93681" w14:textId="77777777" w:rsidTr="004D47E2">
        <w:tc>
          <w:tcPr>
            <w:tcW w:w="3397" w:type="dxa"/>
            <w:vAlign w:val="center"/>
          </w:tcPr>
          <w:p w14:paraId="0820BEAB" w14:textId="51A6D28C" w:rsidR="00160240" w:rsidRDefault="00160240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入札及び</w:t>
            </w:r>
            <w:r w:rsidR="003A4E0F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契約の過程に係る苦情処理手続要領</w:t>
            </w:r>
          </w:p>
        </w:tc>
        <w:tc>
          <w:tcPr>
            <w:tcW w:w="2268" w:type="dxa"/>
            <w:vAlign w:val="center"/>
          </w:tcPr>
          <w:p w14:paraId="6B3F6C7A" w14:textId="77777777" w:rsidR="00160240" w:rsidRPr="00063364" w:rsidRDefault="00160240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B3173A9" w14:textId="77777777" w:rsidR="00160240" w:rsidRPr="00063364" w:rsidRDefault="00160240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332F179A" w14:textId="2E9E1798" w:rsidR="00160240" w:rsidRPr="003A4E0F" w:rsidRDefault="003A4E0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第22条第３項</w:t>
            </w:r>
          </w:p>
        </w:tc>
      </w:tr>
      <w:tr w:rsidR="004D47E2" w14:paraId="449AC480" w14:textId="77777777" w:rsidTr="004D47E2">
        <w:tc>
          <w:tcPr>
            <w:tcW w:w="3397" w:type="dxa"/>
            <w:vAlign w:val="center"/>
          </w:tcPr>
          <w:p w14:paraId="321C4FB0" w14:textId="3EC4A697" w:rsidR="004D47E2" w:rsidRDefault="004D47E2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電子入札実施要領</w:t>
            </w:r>
          </w:p>
        </w:tc>
        <w:tc>
          <w:tcPr>
            <w:tcW w:w="2268" w:type="dxa"/>
            <w:vAlign w:val="center"/>
          </w:tcPr>
          <w:p w14:paraId="0329F074" w14:textId="77777777" w:rsidR="004D47E2" w:rsidRPr="00063364" w:rsidRDefault="004D47E2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AFA39A0" w14:textId="77777777" w:rsidR="004D47E2" w:rsidRPr="00063364" w:rsidRDefault="004D47E2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6C81A4C3" w14:textId="34B7687A" w:rsidR="004D47E2" w:rsidRDefault="004D47E2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第26条第１項</w:t>
            </w:r>
          </w:p>
        </w:tc>
      </w:tr>
      <w:tr w:rsidR="004E0E6F" w14:paraId="5DB1DA49" w14:textId="77777777" w:rsidTr="004D47E2">
        <w:tc>
          <w:tcPr>
            <w:tcW w:w="3397" w:type="dxa"/>
            <w:vAlign w:val="center"/>
          </w:tcPr>
          <w:p w14:paraId="3CACCFF6" w14:textId="52B30D64" w:rsidR="004E0E6F" w:rsidRPr="00063364" w:rsidRDefault="00371595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総合評価方式実施要領</w:t>
            </w:r>
          </w:p>
        </w:tc>
        <w:tc>
          <w:tcPr>
            <w:tcW w:w="2268" w:type="dxa"/>
            <w:vAlign w:val="center"/>
          </w:tcPr>
          <w:p w14:paraId="4CB2EB8E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0703829A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2CB60385" w14:textId="1DF44B6F" w:rsidR="004E0E6F" w:rsidRPr="00063364" w:rsidRDefault="001702C3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第31条第１項</w:t>
            </w:r>
          </w:p>
        </w:tc>
      </w:tr>
      <w:tr w:rsidR="001702C3" w14:paraId="14C76337" w14:textId="77777777" w:rsidTr="004D47E2">
        <w:tc>
          <w:tcPr>
            <w:tcW w:w="3397" w:type="dxa"/>
            <w:vAlign w:val="center"/>
          </w:tcPr>
          <w:p w14:paraId="2E24CFFD" w14:textId="35A2196E" w:rsidR="001702C3" w:rsidRPr="00063364" w:rsidRDefault="001702C3" w:rsidP="001702C3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技術提案・交渉方式実施要領</w:t>
            </w:r>
          </w:p>
        </w:tc>
        <w:tc>
          <w:tcPr>
            <w:tcW w:w="2268" w:type="dxa"/>
            <w:vAlign w:val="center"/>
          </w:tcPr>
          <w:p w14:paraId="554BF300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5DB63BE3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33245B17" w14:textId="5717B386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A029F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第31条第１項</w:t>
            </w:r>
          </w:p>
        </w:tc>
      </w:tr>
      <w:tr w:rsidR="001702C3" w14:paraId="57CCAFC1" w14:textId="77777777" w:rsidTr="004D47E2">
        <w:tc>
          <w:tcPr>
            <w:tcW w:w="3397" w:type="dxa"/>
            <w:vAlign w:val="center"/>
          </w:tcPr>
          <w:p w14:paraId="71A0F127" w14:textId="20D4EF20" w:rsidR="001702C3" w:rsidRPr="00063364" w:rsidRDefault="001702C3" w:rsidP="001702C3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技術審査会設置要領</w:t>
            </w:r>
          </w:p>
        </w:tc>
        <w:tc>
          <w:tcPr>
            <w:tcW w:w="2268" w:type="dxa"/>
            <w:vAlign w:val="center"/>
          </w:tcPr>
          <w:p w14:paraId="46504A8C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1148AD8F" w14:textId="77777777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2C37127A" w14:textId="434F0986" w:rsidR="001702C3" w:rsidRPr="00063364" w:rsidRDefault="001702C3" w:rsidP="001702C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A029F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第31条第１項</w:t>
            </w:r>
          </w:p>
        </w:tc>
      </w:tr>
      <w:tr w:rsidR="004E0E6F" w14:paraId="60467D67" w14:textId="77777777" w:rsidTr="004D47E2">
        <w:tc>
          <w:tcPr>
            <w:tcW w:w="3397" w:type="dxa"/>
            <w:vAlign w:val="center"/>
          </w:tcPr>
          <w:p w14:paraId="744FFE78" w14:textId="52791998" w:rsidR="004E0E6F" w:rsidRPr="00063364" w:rsidRDefault="00E670A0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協議合意方式実施要領</w:t>
            </w:r>
          </w:p>
        </w:tc>
        <w:tc>
          <w:tcPr>
            <w:tcW w:w="2268" w:type="dxa"/>
            <w:vAlign w:val="center"/>
          </w:tcPr>
          <w:p w14:paraId="3BE22FAA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F4B6027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39B49860" w14:textId="38CA33D9" w:rsidR="004E0E6F" w:rsidRPr="00063364" w:rsidRDefault="00E670A0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第XX条第X項</w:t>
            </w:r>
          </w:p>
        </w:tc>
      </w:tr>
      <w:tr w:rsidR="004E0E6F" w14:paraId="1187A12F" w14:textId="77777777" w:rsidTr="004D47E2">
        <w:tc>
          <w:tcPr>
            <w:tcW w:w="3397" w:type="dxa"/>
            <w:vAlign w:val="center"/>
          </w:tcPr>
          <w:p w14:paraId="5604B792" w14:textId="3D8C82BF" w:rsidR="004E0E6F" w:rsidRPr="00063364" w:rsidRDefault="004A4D09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低入札調査実施要領</w:t>
            </w:r>
          </w:p>
        </w:tc>
        <w:tc>
          <w:tcPr>
            <w:tcW w:w="2268" w:type="dxa"/>
            <w:vAlign w:val="center"/>
          </w:tcPr>
          <w:p w14:paraId="0E033009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2B569480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338BB410" w14:textId="71AD389C" w:rsidR="004E0E6F" w:rsidRPr="00063364" w:rsidRDefault="004A4D09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第32条第１項</w:t>
            </w:r>
          </w:p>
        </w:tc>
      </w:tr>
      <w:tr w:rsidR="004E0E6F" w14:paraId="2A95847C" w14:textId="77777777" w:rsidTr="004D47E2">
        <w:tc>
          <w:tcPr>
            <w:tcW w:w="3397" w:type="dxa"/>
            <w:vAlign w:val="center"/>
          </w:tcPr>
          <w:p w14:paraId="01707ADA" w14:textId="7D3E6957" w:rsidR="004E0E6F" w:rsidRPr="00063364" w:rsidRDefault="008D5791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企画競争実施要領</w:t>
            </w:r>
          </w:p>
        </w:tc>
        <w:tc>
          <w:tcPr>
            <w:tcW w:w="2268" w:type="dxa"/>
            <w:vAlign w:val="center"/>
          </w:tcPr>
          <w:p w14:paraId="5325AE33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798AC6C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671BA4FE" w14:textId="0C5681E4" w:rsidR="004E0E6F" w:rsidRPr="00063364" w:rsidRDefault="00F476AA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476AA" w14:paraId="19F80540" w14:textId="77777777" w:rsidTr="004D47E2">
        <w:tc>
          <w:tcPr>
            <w:tcW w:w="3397" w:type="dxa"/>
            <w:vAlign w:val="center"/>
          </w:tcPr>
          <w:p w14:paraId="310938E7" w14:textId="3C80A868" w:rsidR="00F476AA" w:rsidRPr="00063364" w:rsidRDefault="00F476AA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不調随意契約実施要領</w:t>
            </w:r>
          </w:p>
        </w:tc>
        <w:tc>
          <w:tcPr>
            <w:tcW w:w="2268" w:type="dxa"/>
            <w:vAlign w:val="center"/>
          </w:tcPr>
          <w:p w14:paraId="49D8B635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19D2E340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4A64D97A" w14:textId="22955DBB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B0A7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476AA" w14:paraId="0ADF8513" w14:textId="77777777" w:rsidTr="004D47E2">
        <w:tc>
          <w:tcPr>
            <w:tcW w:w="3397" w:type="dxa"/>
            <w:vAlign w:val="center"/>
          </w:tcPr>
          <w:p w14:paraId="13650460" w14:textId="38C941CB" w:rsidR="00F476AA" w:rsidRPr="00063364" w:rsidRDefault="00F476AA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少額随意契約実施要領</w:t>
            </w:r>
          </w:p>
        </w:tc>
        <w:tc>
          <w:tcPr>
            <w:tcW w:w="2268" w:type="dxa"/>
            <w:vAlign w:val="center"/>
          </w:tcPr>
          <w:p w14:paraId="2565984A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45901850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44018F34" w14:textId="57398C00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B0A7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476AA" w14:paraId="52E1909B" w14:textId="77777777" w:rsidTr="004D47E2">
        <w:tc>
          <w:tcPr>
            <w:tcW w:w="3397" w:type="dxa"/>
            <w:vAlign w:val="center"/>
          </w:tcPr>
          <w:p w14:paraId="526BAD6C" w14:textId="5E8F75A8" w:rsidR="00F476AA" w:rsidRPr="00063364" w:rsidRDefault="00F476AA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一者随意契約実施要領</w:t>
            </w:r>
          </w:p>
        </w:tc>
        <w:tc>
          <w:tcPr>
            <w:tcW w:w="2268" w:type="dxa"/>
            <w:vAlign w:val="center"/>
          </w:tcPr>
          <w:p w14:paraId="07E8E30D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0C5B22E5" w14:textId="77777777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1F56755F" w14:textId="55BCB743" w:rsidR="00F476AA" w:rsidRPr="00063364" w:rsidRDefault="00F476AA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B0A7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第36条第１項</w:t>
            </w:r>
          </w:p>
        </w:tc>
      </w:tr>
      <w:tr w:rsidR="00F63CFE" w14:paraId="4DCAE6C1" w14:textId="77777777" w:rsidTr="004D47E2">
        <w:tc>
          <w:tcPr>
            <w:tcW w:w="3397" w:type="dxa"/>
            <w:vAlign w:val="center"/>
          </w:tcPr>
          <w:p w14:paraId="05F9CFEC" w14:textId="5772BBB3" w:rsidR="00F63CFE" w:rsidRDefault="00F63CFE" w:rsidP="00F476AA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電子契約に係る取扱要領</w:t>
            </w:r>
          </w:p>
        </w:tc>
        <w:tc>
          <w:tcPr>
            <w:tcW w:w="2268" w:type="dxa"/>
            <w:vAlign w:val="center"/>
          </w:tcPr>
          <w:p w14:paraId="5BAA4C60" w14:textId="77777777" w:rsidR="00F63CFE" w:rsidRPr="00063364" w:rsidRDefault="00F63CFE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2F40EF32" w14:textId="77777777" w:rsidR="00F63CFE" w:rsidRPr="00063364" w:rsidRDefault="00F63CFE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</w:tcPr>
          <w:p w14:paraId="69250F5A" w14:textId="68DAF23B" w:rsidR="00F63CFE" w:rsidRPr="00BB0A71" w:rsidRDefault="00F63CFE" w:rsidP="00F476AA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第51条第１項</w:t>
            </w:r>
          </w:p>
        </w:tc>
      </w:tr>
      <w:tr w:rsidR="004E0E6F" w14:paraId="03D6B803" w14:textId="77777777" w:rsidTr="004D47E2">
        <w:tc>
          <w:tcPr>
            <w:tcW w:w="3397" w:type="dxa"/>
            <w:vAlign w:val="center"/>
          </w:tcPr>
          <w:p w14:paraId="0893A5C0" w14:textId="2772B180" w:rsidR="004E0E6F" w:rsidRPr="00063364" w:rsidRDefault="00CD7D58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CD7D58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現場指示による設計変更事務取扱要領</w:t>
            </w:r>
          </w:p>
        </w:tc>
        <w:tc>
          <w:tcPr>
            <w:tcW w:w="2268" w:type="dxa"/>
            <w:vAlign w:val="center"/>
          </w:tcPr>
          <w:p w14:paraId="234A6D99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95B5EEB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4155637E" w14:textId="45D92B5E" w:rsidR="004E0E6F" w:rsidRPr="00063364" w:rsidRDefault="00CD7D58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第80条第２項</w:t>
            </w:r>
          </w:p>
        </w:tc>
      </w:tr>
      <w:tr w:rsidR="0071716D" w14:paraId="2070C2A3" w14:textId="77777777" w:rsidTr="004D47E2">
        <w:tc>
          <w:tcPr>
            <w:tcW w:w="3397" w:type="dxa"/>
            <w:vAlign w:val="center"/>
          </w:tcPr>
          <w:p w14:paraId="6BCC4096" w14:textId="1294455F" w:rsidR="0071716D" w:rsidRPr="00CD7D58" w:rsidRDefault="00094F81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94F8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労働環境の改善、品質向上等の取組に関する実施要領</w:t>
            </w:r>
          </w:p>
        </w:tc>
        <w:tc>
          <w:tcPr>
            <w:tcW w:w="2268" w:type="dxa"/>
            <w:vAlign w:val="center"/>
          </w:tcPr>
          <w:p w14:paraId="15D6B1B5" w14:textId="77777777" w:rsidR="0071716D" w:rsidRPr="00063364" w:rsidRDefault="0071716D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686C1FEE" w14:textId="77777777" w:rsidR="0071716D" w:rsidRPr="00063364" w:rsidRDefault="0071716D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1711C9A0" w14:textId="238332F9" w:rsidR="0071716D" w:rsidRDefault="00094F81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第83条第１項</w:t>
            </w:r>
          </w:p>
        </w:tc>
      </w:tr>
      <w:tr w:rsidR="004E0E6F" w14:paraId="35515C92" w14:textId="77777777" w:rsidTr="004D47E2">
        <w:tc>
          <w:tcPr>
            <w:tcW w:w="3397" w:type="dxa"/>
            <w:vAlign w:val="center"/>
          </w:tcPr>
          <w:p w14:paraId="36C36D9E" w14:textId="1975F744" w:rsidR="004E0E6F" w:rsidRPr="00063364" w:rsidRDefault="006C5EC6" w:rsidP="00DC3FB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6C5EC6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緊急施行契約取扱要領</w:t>
            </w:r>
          </w:p>
        </w:tc>
        <w:tc>
          <w:tcPr>
            <w:tcW w:w="2268" w:type="dxa"/>
            <w:vAlign w:val="center"/>
          </w:tcPr>
          <w:p w14:paraId="025114B4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268" w:type="dxa"/>
            <w:vAlign w:val="center"/>
          </w:tcPr>
          <w:p w14:paraId="7B93E9BF" w14:textId="77777777" w:rsidR="004E0E6F" w:rsidRPr="00063364" w:rsidRDefault="004E0E6F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029" w:type="dxa"/>
            <w:vAlign w:val="center"/>
          </w:tcPr>
          <w:p w14:paraId="747B329B" w14:textId="28466ADA" w:rsidR="004E0E6F" w:rsidRPr="00063364" w:rsidRDefault="006C5EC6" w:rsidP="00DC3FB7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第84条第１項</w:t>
            </w:r>
          </w:p>
        </w:tc>
      </w:tr>
    </w:tbl>
    <w:p w14:paraId="432BF85C" w14:textId="77777777" w:rsidR="00525779" w:rsidRPr="002C1667" w:rsidRDefault="00525779" w:rsidP="004E0E6F">
      <w:pPr>
        <w:rPr>
          <w:rFonts w:ascii="ＭＳ 明朝" w:eastAsia="ＭＳ 明朝" w:hAnsi="ＭＳ 明朝"/>
          <w:lang w:eastAsia="ja-JP"/>
        </w:rPr>
      </w:pPr>
    </w:p>
    <w:sectPr w:rsidR="00525779" w:rsidRPr="002C1667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42979" w14:textId="77777777" w:rsidR="004B365A" w:rsidRDefault="004B365A" w:rsidP="0063397A">
      <w:pPr>
        <w:spacing w:after="0" w:line="240" w:lineRule="auto"/>
      </w:pPr>
      <w:r>
        <w:separator/>
      </w:r>
    </w:p>
  </w:endnote>
  <w:endnote w:type="continuationSeparator" w:id="0">
    <w:p w14:paraId="62F5B30E" w14:textId="77777777" w:rsidR="004B365A" w:rsidRDefault="004B365A" w:rsidP="0063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C9F24" w14:textId="77777777" w:rsidR="004B365A" w:rsidRDefault="004B365A" w:rsidP="0063397A">
      <w:pPr>
        <w:spacing w:after="0" w:line="240" w:lineRule="auto"/>
      </w:pPr>
      <w:r>
        <w:separator/>
      </w:r>
    </w:p>
  </w:footnote>
  <w:footnote w:type="continuationSeparator" w:id="0">
    <w:p w14:paraId="72C309D9" w14:textId="77777777" w:rsidR="004B365A" w:rsidRDefault="004B365A" w:rsidP="00633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7909770">
    <w:abstractNumId w:val="8"/>
  </w:num>
  <w:num w:numId="2" w16cid:durableId="235867985">
    <w:abstractNumId w:val="6"/>
  </w:num>
  <w:num w:numId="3" w16cid:durableId="2082562336">
    <w:abstractNumId w:val="5"/>
  </w:num>
  <w:num w:numId="4" w16cid:durableId="902521790">
    <w:abstractNumId w:val="4"/>
  </w:num>
  <w:num w:numId="5" w16cid:durableId="737826914">
    <w:abstractNumId w:val="7"/>
  </w:num>
  <w:num w:numId="6" w16cid:durableId="1701739020">
    <w:abstractNumId w:val="3"/>
  </w:num>
  <w:num w:numId="7" w16cid:durableId="1543789894">
    <w:abstractNumId w:val="2"/>
  </w:num>
  <w:num w:numId="8" w16cid:durableId="1973166207">
    <w:abstractNumId w:val="1"/>
  </w:num>
  <w:num w:numId="9" w16cid:durableId="123204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0D39"/>
    <w:rsid w:val="00034616"/>
    <w:rsid w:val="0006063C"/>
    <w:rsid w:val="00063364"/>
    <w:rsid w:val="00094F81"/>
    <w:rsid w:val="000E6DC7"/>
    <w:rsid w:val="0015074B"/>
    <w:rsid w:val="00157CE4"/>
    <w:rsid w:val="00160240"/>
    <w:rsid w:val="001702C3"/>
    <w:rsid w:val="0029639D"/>
    <w:rsid w:val="002C1667"/>
    <w:rsid w:val="00317595"/>
    <w:rsid w:val="00326F90"/>
    <w:rsid w:val="00362F20"/>
    <w:rsid w:val="00371595"/>
    <w:rsid w:val="003A4E0F"/>
    <w:rsid w:val="003E25A0"/>
    <w:rsid w:val="00434B72"/>
    <w:rsid w:val="0047777D"/>
    <w:rsid w:val="004A4D09"/>
    <w:rsid w:val="004B365A"/>
    <w:rsid w:val="004D47E2"/>
    <w:rsid w:val="004E0E6F"/>
    <w:rsid w:val="005157C0"/>
    <w:rsid w:val="00525779"/>
    <w:rsid w:val="00582B22"/>
    <w:rsid w:val="005F66D4"/>
    <w:rsid w:val="0063397A"/>
    <w:rsid w:val="006473E2"/>
    <w:rsid w:val="006C5EC6"/>
    <w:rsid w:val="0071716D"/>
    <w:rsid w:val="00766F40"/>
    <w:rsid w:val="007D3539"/>
    <w:rsid w:val="008D5791"/>
    <w:rsid w:val="009747AC"/>
    <w:rsid w:val="009A4C2A"/>
    <w:rsid w:val="009B5A74"/>
    <w:rsid w:val="009C0AC5"/>
    <w:rsid w:val="009D199C"/>
    <w:rsid w:val="00AA1D8D"/>
    <w:rsid w:val="00AF0F5D"/>
    <w:rsid w:val="00B13E25"/>
    <w:rsid w:val="00B47730"/>
    <w:rsid w:val="00B76410"/>
    <w:rsid w:val="00BD0891"/>
    <w:rsid w:val="00C72E44"/>
    <w:rsid w:val="00C74FF3"/>
    <w:rsid w:val="00CB0664"/>
    <w:rsid w:val="00CD7D58"/>
    <w:rsid w:val="00D671DF"/>
    <w:rsid w:val="00DC3FB7"/>
    <w:rsid w:val="00E670A0"/>
    <w:rsid w:val="00EC6D57"/>
    <w:rsid w:val="00F12E61"/>
    <w:rsid w:val="00F41FA6"/>
    <w:rsid w:val="00F476AA"/>
    <w:rsid w:val="00F63CFE"/>
    <w:rsid w:val="00F64BC4"/>
    <w:rsid w:val="00FC693F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62061"/>
  <w14:defaultImageDpi w14:val="300"/>
  <w15:docId w15:val="{AE0B96F6-7AE2-4739-9E5D-FD71060D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A28EE-95C9-4A7A-BD4D-3AF9B5F07CBB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3.xml><?xml version="1.0" encoding="utf-8"?>
<ds:datastoreItem xmlns:ds="http://schemas.openxmlformats.org/officeDocument/2006/customXml" ds:itemID="{BCC4EC3A-19CC-4A8E-89C7-0CBC33BA5E04}"/>
</file>

<file path=customXml/itemProps4.xml><?xml version="1.0" encoding="utf-8"?>
<ds:datastoreItem xmlns:ds="http://schemas.openxmlformats.org/officeDocument/2006/customXml" ds:itemID="{26E77EDB-C2F5-4B01-807C-15A5292709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Sugano, Yutaro</cp:lastModifiedBy>
  <cp:revision>39</cp:revision>
  <dcterms:created xsi:type="dcterms:W3CDTF">2026-03-04T08:02:00Z</dcterms:created>
  <dcterms:modified xsi:type="dcterms:W3CDTF">2026-03-25T08:44:00Z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